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Decke / 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8648509" name="fefdbf00-ed00-11ef-8c6c-f7b55a4f5c2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020308" name="fefdbf00-ed00-11ef-8c6c-f7b55a4f5c2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0787692" name="3f498690-ed04-11ef-92b8-99ec82a3da0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4411748" name="3f498690-ed04-11ef-92b8-99ec82a3da0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6099215" name="aae5e890-ed08-11ef-a619-5fbf06727c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5667357" name="aae5e890-ed08-11ef-a619-5fbf06727c1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94494007" name="b0d5af10-ed08-11ef-867d-c90cb56cf2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2028940" name="b0d5af10-ed08-11ef-867d-c90cb56cf24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Flanschdichtungen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8877204" name="fa22c2e0-ed0b-11ef-b21b-6d05196c665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4051241" name="fa22c2e0-ed0b-11ef-b21b-6d05196c665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60676043" name="fe3e3e90-ed0b-11ef-a397-1dc4eec2b1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8584351" name="fe3e3e90-ed0b-11ef-a397-1dc4eec2b1b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Flanschdichtungen </w:t>
            </w:r>
          </w:p>
          <w:p>
            <w:pPr>
              <w:spacing w:before="0" w:after="0"/>
            </w:pPr>
            <w:r>
              <w:t>Heizung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2127274" name="5250ee70-ed10-11ef-a535-ebc580ae6c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2903590" name="5250ee70-ed10-11ef-a535-ebc580ae6c1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1993711" name="577bb740-ed10-11ef-8de9-b13e0335895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3322519" name="577bb740-ed10-11ef-8de9-b13e0335895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Gesammtes UG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6764670" name="a1f9ff70-ed10-11ef-9593-6ff2a314f7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5655690" name="a1f9ff70-ed10-11ef-9593-6ff2a314f7f5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72288108" name="a5163390-ed10-11ef-971a-29a6fce640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4444998" name="a5163390-ed10-11ef-971a-29a6fce64044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Buchslistrasse 15A, 5453 Remetschwil</w:t>
          </w:r>
        </w:p>
        <w:p>
          <w:pPr>
            <w:spacing w:before="0" w:after="0"/>
          </w:pPr>
          <w:r>
            <w:t>177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